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984" w:rsidRPr="00227984" w:rsidRDefault="00227984" w:rsidP="00227984">
      <w:pPr>
        <w:tabs>
          <w:tab w:val="left" w:pos="-900"/>
          <w:tab w:val="right" w:pos="7740"/>
        </w:tabs>
        <w:ind w:right="151"/>
        <w:rPr>
          <w:b/>
          <w:color w:val="000000"/>
          <w:sz w:val="24"/>
        </w:rPr>
      </w:pPr>
      <w:bookmarkStart w:id="0" w:name="bwBijlageD_MKW"/>
      <w:r w:rsidRPr="00227984">
        <w:rPr>
          <w:b/>
          <w:color w:val="000000"/>
          <w:sz w:val="24"/>
        </w:rPr>
        <w:t>Bijlage 8 Verklaring ambitieniveau CO</w:t>
      </w:r>
      <w:r w:rsidRPr="00227984">
        <w:rPr>
          <w:b/>
          <w:color w:val="000000"/>
          <w:sz w:val="24"/>
          <w:vertAlign w:val="subscript"/>
        </w:rPr>
        <w:t>2</w:t>
      </w:r>
      <w:r w:rsidRPr="00227984">
        <w:rPr>
          <w:b/>
          <w:color w:val="000000"/>
          <w:sz w:val="24"/>
        </w:rPr>
        <w:t xml:space="preserve"> reductie</w:t>
      </w:r>
    </w:p>
    <w:p w:rsidR="00227984" w:rsidRDefault="00227984" w:rsidP="00227984">
      <w:pPr>
        <w:tabs>
          <w:tab w:val="left" w:pos="-900"/>
          <w:tab w:val="right" w:pos="7740"/>
        </w:tabs>
        <w:ind w:right="151"/>
        <w:rPr>
          <w:color w:val="000000"/>
          <w:szCs w:val="18"/>
        </w:rPr>
      </w:pPr>
    </w:p>
    <w:p w:rsidR="00227984" w:rsidRDefault="00227984" w:rsidP="00227984">
      <w:pPr>
        <w:tabs>
          <w:tab w:val="left" w:pos="-900"/>
          <w:tab w:val="right" w:pos="7740"/>
        </w:tabs>
        <w:ind w:right="151"/>
        <w:rPr>
          <w:rFonts w:cs="V&amp;W Syntax (Adobe)"/>
          <w:color w:val="000000"/>
          <w:szCs w:val="18"/>
        </w:rPr>
      </w:pPr>
      <w:r w:rsidRPr="004F65D8">
        <w:rPr>
          <w:color w:val="000000"/>
          <w:szCs w:val="18"/>
        </w:rPr>
        <w:t xml:space="preserve">De inschrijver(s) verklaart (verklaren) zich bereid de uitvoering van de opdracht </w:t>
      </w:r>
      <w:r w:rsidRPr="004F65D8">
        <w:rPr>
          <w:rFonts w:cs="V&amp;W Syntax (Adobe)"/>
          <w:color w:val="000000"/>
          <w:szCs w:val="18"/>
        </w:rPr>
        <w:t>op een duurzame wijze ter hand te nemen en daarbij adequaat invulling te geven aan een CO</w:t>
      </w:r>
      <w:r w:rsidRPr="004F65D8">
        <w:rPr>
          <w:rFonts w:cs="V&amp;W Syntax (Adobe)"/>
          <w:color w:val="000000"/>
          <w:szCs w:val="18"/>
          <w:vertAlign w:val="subscript"/>
        </w:rPr>
        <w:t>2</w:t>
      </w:r>
      <w:r w:rsidRPr="004F65D8">
        <w:rPr>
          <w:rFonts w:cs="V&amp;W Syntax (Adobe)"/>
          <w:color w:val="000000"/>
          <w:szCs w:val="18"/>
        </w:rPr>
        <w:t>-reductie op:</w:t>
      </w:r>
    </w:p>
    <w:p w:rsidR="000D7716" w:rsidRPr="004F65D8" w:rsidRDefault="000D7716" w:rsidP="00227984">
      <w:pPr>
        <w:tabs>
          <w:tab w:val="left" w:pos="-900"/>
          <w:tab w:val="right" w:pos="7740"/>
        </w:tabs>
        <w:ind w:right="151"/>
        <w:rPr>
          <w:rFonts w:cs="V&amp;W Syntax (Adobe)"/>
          <w:color w:val="000000"/>
          <w:szCs w:val="18"/>
        </w:rPr>
      </w:pPr>
    </w:p>
    <w:bookmarkStart w:id="1" w:name="Selectievakje1"/>
    <w:p w:rsidR="00227984" w:rsidRPr="004F65D8" w:rsidRDefault="00227984" w:rsidP="00227984">
      <w:pPr>
        <w:tabs>
          <w:tab w:val="left" w:pos="0"/>
          <w:tab w:val="right" w:pos="7740"/>
        </w:tabs>
        <w:rPr>
          <w:rFonts w:cs="V&amp;W Syntax (Adobe)"/>
          <w:color w:val="000000"/>
          <w:szCs w:val="18"/>
        </w:rPr>
      </w:pPr>
      <w:r w:rsidRPr="004F65D8">
        <w:rPr>
          <w:bCs/>
          <w:color w:val="000000"/>
          <w:sz w:val="28"/>
          <w:szCs w:val="28"/>
        </w:rPr>
        <w:fldChar w:fldCharType="begin">
          <w:ffData>
            <w:name w:val="Selectievakje1"/>
            <w:enabled/>
            <w:calcOnExit w:val="0"/>
            <w:checkBox>
              <w:size w:val="16"/>
              <w:default w:val="0"/>
            </w:checkBox>
          </w:ffData>
        </w:fldChar>
      </w:r>
      <w:r w:rsidRPr="004F65D8">
        <w:rPr>
          <w:bCs/>
          <w:color w:val="000000"/>
          <w:sz w:val="28"/>
          <w:szCs w:val="28"/>
        </w:rPr>
        <w:instrText xml:space="preserve"> FORMCHECKBOX </w:instrText>
      </w:r>
      <w:r w:rsidR="002971BE">
        <w:rPr>
          <w:bCs/>
          <w:color w:val="000000"/>
          <w:sz w:val="28"/>
          <w:szCs w:val="28"/>
        </w:rPr>
      </w:r>
      <w:r w:rsidR="002971BE">
        <w:rPr>
          <w:bCs/>
          <w:color w:val="000000"/>
          <w:sz w:val="28"/>
          <w:szCs w:val="28"/>
        </w:rPr>
        <w:fldChar w:fldCharType="separate"/>
      </w:r>
      <w:r w:rsidRPr="004F65D8">
        <w:rPr>
          <w:bCs/>
          <w:color w:val="000000"/>
          <w:sz w:val="28"/>
          <w:szCs w:val="28"/>
        </w:rPr>
        <w:fldChar w:fldCharType="end"/>
      </w:r>
      <w:bookmarkEnd w:id="1"/>
      <w:r w:rsidRPr="004F65D8">
        <w:rPr>
          <w:bCs/>
          <w:color w:val="000000"/>
          <w:szCs w:val="18"/>
        </w:rPr>
        <w:tab/>
      </w:r>
      <w:r w:rsidRPr="004F65D8">
        <w:rPr>
          <w:rFonts w:cs="V&amp;W Syntax (Adobe)"/>
          <w:color w:val="000000"/>
          <w:szCs w:val="18"/>
        </w:rPr>
        <w:t>CO</w:t>
      </w:r>
      <w:r w:rsidRPr="004F65D8">
        <w:rPr>
          <w:rFonts w:cs="V&amp;W Syntax (Adobe)"/>
          <w:color w:val="000000"/>
          <w:szCs w:val="18"/>
          <w:vertAlign w:val="subscript"/>
        </w:rPr>
        <w:t>2</w:t>
      </w:r>
      <w:r w:rsidRPr="004F65D8">
        <w:rPr>
          <w:rFonts w:cs="V&amp;W Syntax (Adobe)"/>
          <w:color w:val="000000"/>
          <w:szCs w:val="18"/>
        </w:rPr>
        <w:t>-</w:t>
      </w:r>
      <w:r w:rsidRPr="004F65D8">
        <w:rPr>
          <w:bCs/>
          <w:color w:val="000000"/>
          <w:szCs w:val="18"/>
        </w:rPr>
        <w:t>ambitieniveau 1</w:t>
      </w:r>
      <w:r w:rsidRPr="004F65D8">
        <w:rPr>
          <w:color w:val="000000"/>
          <w:szCs w:val="18"/>
        </w:rPr>
        <w:t xml:space="preserve"> (</w:t>
      </w:r>
      <w:r w:rsidR="009A3484">
        <w:rPr>
          <w:color w:val="000000"/>
          <w:szCs w:val="18"/>
        </w:rPr>
        <w:t>2 punten toegekend</w:t>
      </w:r>
      <w:r w:rsidRPr="004F65D8">
        <w:rPr>
          <w:color w:val="000000"/>
          <w:szCs w:val="18"/>
        </w:rPr>
        <w:t>)</w:t>
      </w:r>
    </w:p>
    <w:bookmarkStart w:id="2" w:name="Selectievakje2"/>
    <w:p w:rsidR="00227984" w:rsidRPr="004F65D8" w:rsidRDefault="00227984" w:rsidP="00227984">
      <w:pPr>
        <w:tabs>
          <w:tab w:val="left" w:pos="0"/>
          <w:tab w:val="right" w:pos="7740"/>
        </w:tabs>
        <w:rPr>
          <w:rFonts w:cs="V&amp;W Syntax (Adobe)"/>
          <w:color w:val="000000"/>
          <w:szCs w:val="18"/>
        </w:rPr>
      </w:pPr>
      <w:r w:rsidRPr="004F65D8">
        <w:rPr>
          <w:bCs/>
          <w:color w:val="000000"/>
          <w:sz w:val="28"/>
          <w:szCs w:val="28"/>
        </w:rPr>
        <w:fldChar w:fldCharType="begin">
          <w:ffData>
            <w:name w:val="Selectievakje2"/>
            <w:enabled/>
            <w:calcOnExit w:val="0"/>
            <w:checkBox>
              <w:size w:val="16"/>
              <w:default w:val="0"/>
            </w:checkBox>
          </w:ffData>
        </w:fldChar>
      </w:r>
      <w:r w:rsidRPr="004F65D8">
        <w:rPr>
          <w:bCs/>
          <w:color w:val="000000"/>
          <w:sz w:val="28"/>
          <w:szCs w:val="28"/>
        </w:rPr>
        <w:instrText xml:space="preserve"> FORMCHECKBOX </w:instrText>
      </w:r>
      <w:r w:rsidR="002971BE">
        <w:rPr>
          <w:bCs/>
          <w:color w:val="000000"/>
          <w:sz w:val="28"/>
          <w:szCs w:val="28"/>
        </w:rPr>
      </w:r>
      <w:r w:rsidR="002971BE">
        <w:rPr>
          <w:bCs/>
          <w:color w:val="000000"/>
          <w:sz w:val="28"/>
          <w:szCs w:val="28"/>
        </w:rPr>
        <w:fldChar w:fldCharType="separate"/>
      </w:r>
      <w:r w:rsidRPr="004F65D8">
        <w:rPr>
          <w:bCs/>
          <w:color w:val="000000"/>
          <w:sz w:val="28"/>
          <w:szCs w:val="28"/>
        </w:rPr>
        <w:fldChar w:fldCharType="end"/>
      </w:r>
      <w:bookmarkEnd w:id="2"/>
      <w:r w:rsidRPr="004F65D8">
        <w:rPr>
          <w:bCs/>
          <w:color w:val="000000"/>
          <w:szCs w:val="18"/>
        </w:rPr>
        <w:tab/>
      </w:r>
      <w:r w:rsidRPr="004F65D8">
        <w:rPr>
          <w:rFonts w:cs="V&amp;W Syntax (Adobe)"/>
          <w:color w:val="000000"/>
          <w:szCs w:val="18"/>
        </w:rPr>
        <w:t>CO</w:t>
      </w:r>
      <w:r w:rsidRPr="004F65D8">
        <w:rPr>
          <w:rFonts w:cs="V&amp;W Syntax (Adobe)"/>
          <w:color w:val="000000"/>
          <w:szCs w:val="18"/>
          <w:vertAlign w:val="subscript"/>
        </w:rPr>
        <w:t>2</w:t>
      </w:r>
      <w:r w:rsidRPr="004F65D8">
        <w:rPr>
          <w:rFonts w:cs="V&amp;W Syntax (Adobe)"/>
          <w:color w:val="000000"/>
          <w:szCs w:val="18"/>
        </w:rPr>
        <w:t>-</w:t>
      </w:r>
      <w:r w:rsidRPr="004F65D8">
        <w:rPr>
          <w:bCs/>
          <w:color w:val="000000"/>
          <w:szCs w:val="18"/>
        </w:rPr>
        <w:t>ambitieniveau 2</w:t>
      </w:r>
      <w:r w:rsidRPr="004F65D8">
        <w:rPr>
          <w:color w:val="000000"/>
          <w:szCs w:val="18"/>
        </w:rPr>
        <w:t xml:space="preserve"> (</w:t>
      </w:r>
      <w:r w:rsidR="009A3484" w:rsidRPr="009A3484">
        <w:rPr>
          <w:color w:val="000000"/>
          <w:szCs w:val="18"/>
        </w:rPr>
        <w:t>2 punten toegekend</w:t>
      </w:r>
      <w:r w:rsidRPr="004F65D8">
        <w:rPr>
          <w:color w:val="000000"/>
          <w:szCs w:val="18"/>
        </w:rPr>
        <w:t>)</w:t>
      </w:r>
    </w:p>
    <w:bookmarkStart w:id="3" w:name="Selectievakje3"/>
    <w:p w:rsidR="00227984" w:rsidRPr="004F65D8" w:rsidRDefault="00227984" w:rsidP="00227984">
      <w:pPr>
        <w:tabs>
          <w:tab w:val="left" w:pos="0"/>
          <w:tab w:val="right" w:pos="7740"/>
        </w:tabs>
        <w:rPr>
          <w:color w:val="000000"/>
          <w:szCs w:val="18"/>
        </w:rPr>
      </w:pPr>
      <w:r w:rsidRPr="004F65D8">
        <w:rPr>
          <w:bCs/>
          <w:color w:val="000000"/>
          <w:sz w:val="28"/>
          <w:szCs w:val="28"/>
        </w:rPr>
        <w:fldChar w:fldCharType="begin">
          <w:ffData>
            <w:name w:val="Selectievakje3"/>
            <w:enabled/>
            <w:calcOnExit w:val="0"/>
            <w:checkBox>
              <w:size w:val="16"/>
              <w:default w:val="0"/>
            </w:checkBox>
          </w:ffData>
        </w:fldChar>
      </w:r>
      <w:r w:rsidRPr="004F65D8">
        <w:rPr>
          <w:bCs/>
          <w:color w:val="000000"/>
          <w:sz w:val="28"/>
          <w:szCs w:val="28"/>
        </w:rPr>
        <w:instrText xml:space="preserve"> FORMCHECKBOX </w:instrText>
      </w:r>
      <w:r w:rsidR="002971BE">
        <w:rPr>
          <w:bCs/>
          <w:color w:val="000000"/>
          <w:sz w:val="28"/>
          <w:szCs w:val="28"/>
        </w:rPr>
      </w:r>
      <w:r w:rsidR="002971BE">
        <w:rPr>
          <w:bCs/>
          <w:color w:val="000000"/>
          <w:sz w:val="28"/>
          <w:szCs w:val="28"/>
        </w:rPr>
        <w:fldChar w:fldCharType="separate"/>
      </w:r>
      <w:r w:rsidRPr="004F65D8">
        <w:rPr>
          <w:bCs/>
          <w:color w:val="000000"/>
          <w:sz w:val="28"/>
          <w:szCs w:val="28"/>
        </w:rPr>
        <w:fldChar w:fldCharType="end"/>
      </w:r>
      <w:bookmarkEnd w:id="3"/>
      <w:r w:rsidRPr="004F65D8">
        <w:rPr>
          <w:bCs/>
          <w:color w:val="000000"/>
          <w:szCs w:val="18"/>
        </w:rPr>
        <w:tab/>
      </w:r>
      <w:r w:rsidRPr="004F65D8">
        <w:rPr>
          <w:rFonts w:cs="V&amp;W Syntax (Adobe)"/>
          <w:color w:val="000000"/>
          <w:szCs w:val="18"/>
        </w:rPr>
        <w:t>CO</w:t>
      </w:r>
      <w:r w:rsidRPr="004F65D8">
        <w:rPr>
          <w:rFonts w:cs="V&amp;W Syntax (Adobe)"/>
          <w:color w:val="000000"/>
          <w:szCs w:val="18"/>
          <w:vertAlign w:val="subscript"/>
        </w:rPr>
        <w:t>2</w:t>
      </w:r>
      <w:r w:rsidRPr="004F65D8">
        <w:rPr>
          <w:rFonts w:cs="V&amp;W Syntax (Adobe)"/>
          <w:color w:val="000000"/>
          <w:szCs w:val="18"/>
        </w:rPr>
        <w:t>-</w:t>
      </w:r>
      <w:r w:rsidRPr="004F65D8">
        <w:rPr>
          <w:bCs/>
          <w:color w:val="000000"/>
          <w:szCs w:val="18"/>
        </w:rPr>
        <w:t>ambitieniveau 3</w:t>
      </w:r>
      <w:r w:rsidRPr="004F65D8">
        <w:rPr>
          <w:color w:val="000000"/>
          <w:szCs w:val="18"/>
        </w:rPr>
        <w:t xml:space="preserve"> (</w:t>
      </w:r>
      <w:r w:rsidR="00300F02">
        <w:rPr>
          <w:color w:val="000000"/>
          <w:szCs w:val="18"/>
        </w:rPr>
        <w:t>4</w:t>
      </w:r>
      <w:r w:rsidR="009A3484" w:rsidRPr="009A3484">
        <w:rPr>
          <w:color w:val="000000"/>
          <w:szCs w:val="18"/>
        </w:rPr>
        <w:t xml:space="preserve"> punten toegekend</w:t>
      </w:r>
      <w:r w:rsidR="009A3484">
        <w:rPr>
          <w:color w:val="000000"/>
          <w:szCs w:val="18"/>
        </w:rPr>
        <w:t>)</w:t>
      </w:r>
    </w:p>
    <w:bookmarkStart w:id="4" w:name="Selectievakje5"/>
    <w:p w:rsidR="00227984" w:rsidRPr="004F65D8" w:rsidRDefault="00227984" w:rsidP="00227984">
      <w:pPr>
        <w:tabs>
          <w:tab w:val="left" w:pos="0"/>
          <w:tab w:val="right" w:pos="7740"/>
        </w:tabs>
        <w:rPr>
          <w:rFonts w:cs="V&amp;W Syntax (Adobe)"/>
          <w:color w:val="000000"/>
          <w:szCs w:val="18"/>
        </w:rPr>
      </w:pPr>
      <w:r w:rsidRPr="004F65D8">
        <w:rPr>
          <w:bCs/>
          <w:color w:val="000000"/>
          <w:sz w:val="28"/>
          <w:szCs w:val="28"/>
        </w:rPr>
        <w:fldChar w:fldCharType="begin">
          <w:ffData>
            <w:name w:val="Selectievakje2"/>
            <w:enabled/>
            <w:calcOnExit w:val="0"/>
            <w:checkBox>
              <w:size w:val="16"/>
              <w:default w:val="0"/>
            </w:checkBox>
          </w:ffData>
        </w:fldChar>
      </w:r>
      <w:r w:rsidRPr="004F65D8">
        <w:rPr>
          <w:bCs/>
          <w:color w:val="000000"/>
          <w:sz w:val="28"/>
          <w:szCs w:val="28"/>
        </w:rPr>
        <w:instrText xml:space="preserve"> FORMCHECKBOX </w:instrText>
      </w:r>
      <w:r w:rsidR="002971BE">
        <w:rPr>
          <w:bCs/>
          <w:color w:val="000000"/>
          <w:sz w:val="28"/>
          <w:szCs w:val="28"/>
        </w:rPr>
      </w:r>
      <w:r w:rsidR="002971BE">
        <w:rPr>
          <w:bCs/>
          <w:color w:val="000000"/>
          <w:sz w:val="28"/>
          <w:szCs w:val="28"/>
        </w:rPr>
        <w:fldChar w:fldCharType="separate"/>
      </w:r>
      <w:r w:rsidRPr="004F65D8">
        <w:rPr>
          <w:bCs/>
          <w:color w:val="000000"/>
          <w:sz w:val="28"/>
          <w:szCs w:val="28"/>
        </w:rPr>
        <w:fldChar w:fldCharType="end"/>
      </w:r>
      <w:bookmarkEnd w:id="4"/>
      <w:r w:rsidRPr="004F65D8">
        <w:rPr>
          <w:bCs/>
          <w:color w:val="000000"/>
          <w:szCs w:val="18"/>
        </w:rPr>
        <w:tab/>
      </w:r>
      <w:r w:rsidRPr="004F65D8">
        <w:rPr>
          <w:rFonts w:cs="V&amp;W Syntax (Adobe)"/>
          <w:color w:val="000000"/>
          <w:szCs w:val="18"/>
        </w:rPr>
        <w:t>CO</w:t>
      </w:r>
      <w:r w:rsidRPr="004F65D8">
        <w:rPr>
          <w:rFonts w:cs="V&amp;W Syntax (Adobe)"/>
          <w:color w:val="000000"/>
          <w:szCs w:val="18"/>
          <w:vertAlign w:val="subscript"/>
        </w:rPr>
        <w:t>2</w:t>
      </w:r>
      <w:r w:rsidRPr="004F65D8">
        <w:rPr>
          <w:rFonts w:cs="V&amp;W Syntax (Adobe)"/>
          <w:color w:val="000000"/>
          <w:szCs w:val="18"/>
        </w:rPr>
        <w:t>-</w:t>
      </w:r>
      <w:r w:rsidRPr="004F65D8">
        <w:rPr>
          <w:bCs/>
          <w:color w:val="000000"/>
          <w:szCs w:val="18"/>
        </w:rPr>
        <w:t>ambitieniveau 4</w:t>
      </w:r>
      <w:r w:rsidRPr="004F65D8">
        <w:rPr>
          <w:color w:val="000000"/>
          <w:szCs w:val="18"/>
        </w:rPr>
        <w:t xml:space="preserve"> (</w:t>
      </w:r>
      <w:r w:rsidR="00300F02">
        <w:rPr>
          <w:color w:val="000000"/>
          <w:szCs w:val="18"/>
        </w:rPr>
        <w:t>4</w:t>
      </w:r>
      <w:r w:rsidR="009A3484" w:rsidRPr="009A3484">
        <w:rPr>
          <w:color w:val="000000"/>
          <w:szCs w:val="18"/>
        </w:rPr>
        <w:t xml:space="preserve"> punten toegekend</w:t>
      </w:r>
      <w:r w:rsidRPr="004F65D8">
        <w:rPr>
          <w:color w:val="000000"/>
          <w:szCs w:val="18"/>
        </w:rPr>
        <w:t>)</w:t>
      </w:r>
    </w:p>
    <w:bookmarkStart w:id="5" w:name="Selectievakje6"/>
    <w:p w:rsidR="00227984" w:rsidRPr="004F65D8" w:rsidRDefault="00227984" w:rsidP="00227984">
      <w:pPr>
        <w:tabs>
          <w:tab w:val="left" w:pos="0"/>
          <w:tab w:val="right" w:pos="7740"/>
        </w:tabs>
        <w:rPr>
          <w:color w:val="000000"/>
          <w:szCs w:val="18"/>
        </w:rPr>
      </w:pPr>
      <w:r w:rsidRPr="004F65D8">
        <w:rPr>
          <w:bCs/>
          <w:color w:val="000000"/>
          <w:sz w:val="28"/>
          <w:szCs w:val="28"/>
        </w:rPr>
        <w:fldChar w:fldCharType="begin">
          <w:ffData>
            <w:name w:val="Selectievakje3"/>
            <w:enabled/>
            <w:calcOnExit w:val="0"/>
            <w:checkBox>
              <w:size w:val="16"/>
              <w:default w:val="0"/>
            </w:checkBox>
          </w:ffData>
        </w:fldChar>
      </w:r>
      <w:r w:rsidRPr="004F65D8">
        <w:rPr>
          <w:bCs/>
          <w:color w:val="000000"/>
          <w:sz w:val="28"/>
          <w:szCs w:val="28"/>
        </w:rPr>
        <w:instrText xml:space="preserve"> FORMCHECKBOX </w:instrText>
      </w:r>
      <w:r w:rsidR="002971BE">
        <w:rPr>
          <w:bCs/>
          <w:color w:val="000000"/>
          <w:sz w:val="28"/>
          <w:szCs w:val="28"/>
        </w:rPr>
      </w:r>
      <w:r w:rsidR="002971BE">
        <w:rPr>
          <w:bCs/>
          <w:color w:val="000000"/>
          <w:sz w:val="28"/>
          <w:szCs w:val="28"/>
        </w:rPr>
        <w:fldChar w:fldCharType="separate"/>
      </w:r>
      <w:r w:rsidRPr="004F65D8">
        <w:rPr>
          <w:bCs/>
          <w:color w:val="000000"/>
          <w:sz w:val="28"/>
          <w:szCs w:val="28"/>
        </w:rPr>
        <w:fldChar w:fldCharType="end"/>
      </w:r>
      <w:bookmarkEnd w:id="5"/>
      <w:r w:rsidRPr="004F65D8">
        <w:rPr>
          <w:bCs/>
          <w:color w:val="000000"/>
          <w:szCs w:val="18"/>
        </w:rPr>
        <w:tab/>
      </w:r>
      <w:r w:rsidRPr="004F65D8">
        <w:rPr>
          <w:rFonts w:cs="V&amp;W Syntax (Adobe)"/>
          <w:color w:val="000000"/>
          <w:szCs w:val="18"/>
        </w:rPr>
        <w:t>CO</w:t>
      </w:r>
      <w:r w:rsidRPr="004F65D8">
        <w:rPr>
          <w:rFonts w:cs="V&amp;W Syntax (Adobe)"/>
          <w:color w:val="000000"/>
          <w:szCs w:val="18"/>
          <w:vertAlign w:val="subscript"/>
        </w:rPr>
        <w:t>2</w:t>
      </w:r>
      <w:r w:rsidRPr="004F65D8">
        <w:rPr>
          <w:rFonts w:cs="V&amp;W Syntax (Adobe)"/>
          <w:color w:val="000000"/>
          <w:szCs w:val="18"/>
        </w:rPr>
        <w:t>-</w:t>
      </w:r>
      <w:r w:rsidRPr="004F65D8">
        <w:rPr>
          <w:bCs/>
          <w:color w:val="000000"/>
          <w:szCs w:val="18"/>
        </w:rPr>
        <w:t>ambitieniveau 5</w:t>
      </w:r>
      <w:r w:rsidRPr="004F65D8">
        <w:rPr>
          <w:color w:val="000000"/>
          <w:szCs w:val="18"/>
        </w:rPr>
        <w:t xml:space="preserve"> (</w:t>
      </w:r>
      <w:r w:rsidR="00300F02">
        <w:rPr>
          <w:color w:val="000000"/>
          <w:szCs w:val="18"/>
        </w:rPr>
        <w:t>4</w:t>
      </w:r>
      <w:r w:rsidR="009A3484" w:rsidRPr="009A3484">
        <w:rPr>
          <w:color w:val="000000"/>
          <w:szCs w:val="18"/>
        </w:rPr>
        <w:t xml:space="preserve"> punten toegekend</w:t>
      </w:r>
      <w:r w:rsidR="009A3484">
        <w:rPr>
          <w:color w:val="000000"/>
          <w:szCs w:val="18"/>
        </w:rPr>
        <w:t>)</w:t>
      </w:r>
    </w:p>
    <w:bookmarkStart w:id="6" w:name="Selectievakje4"/>
    <w:p w:rsidR="00227984" w:rsidRPr="004F65D8" w:rsidRDefault="00227984" w:rsidP="00227984">
      <w:pPr>
        <w:tabs>
          <w:tab w:val="left" w:pos="0"/>
          <w:tab w:val="right" w:pos="7740"/>
        </w:tabs>
        <w:autoSpaceDE w:val="0"/>
        <w:autoSpaceDN w:val="0"/>
        <w:adjustRightInd w:val="0"/>
        <w:rPr>
          <w:rFonts w:cs="V&amp;W Syntax (Adobe)"/>
          <w:color w:val="000000"/>
        </w:rPr>
      </w:pPr>
      <w:r w:rsidRPr="004F65D8">
        <w:rPr>
          <w:bCs/>
          <w:color w:val="000000"/>
          <w:sz w:val="28"/>
          <w:szCs w:val="28"/>
        </w:rPr>
        <w:fldChar w:fldCharType="begin">
          <w:ffData>
            <w:name w:val="Selectievakje4"/>
            <w:enabled/>
            <w:calcOnExit w:val="0"/>
            <w:checkBox>
              <w:size w:val="16"/>
              <w:default w:val="0"/>
            </w:checkBox>
          </w:ffData>
        </w:fldChar>
      </w:r>
      <w:r w:rsidRPr="004F65D8">
        <w:rPr>
          <w:bCs/>
          <w:color w:val="000000"/>
          <w:sz w:val="28"/>
          <w:szCs w:val="28"/>
        </w:rPr>
        <w:instrText xml:space="preserve"> FORMCHECKBOX </w:instrText>
      </w:r>
      <w:r w:rsidR="002971BE">
        <w:rPr>
          <w:bCs/>
          <w:color w:val="000000"/>
          <w:sz w:val="28"/>
          <w:szCs w:val="28"/>
        </w:rPr>
      </w:r>
      <w:r w:rsidR="002971BE">
        <w:rPr>
          <w:bCs/>
          <w:color w:val="000000"/>
          <w:sz w:val="28"/>
          <w:szCs w:val="28"/>
        </w:rPr>
        <w:fldChar w:fldCharType="separate"/>
      </w:r>
      <w:r w:rsidRPr="004F65D8">
        <w:rPr>
          <w:bCs/>
          <w:color w:val="000000"/>
          <w:sz w:val="28"/>
          <w:szCs w:val="28"/>
        </w:rPr>
        <w:fldChar w:fldCharType="end"/>
      </w:r>
      <w:bookmarkEnd w:id="6"/>
      <w:r w:rsidRPr="004F65D8">
        <w:rPr>
          <w:color w:val="000000"/>
          <w:szCs w:val="18"/>
        </w:rPr>
        <w:tab/>
        <w:t>geen van de bovenstaande CO</w:t>
      </w:r>
      <w:r w:rsidRPr="004F65D8">
        <w:rPr>
          <w:color w:val="000000"/>
          <w:szCs w:val="18"/>
          <w:vertAlign w:val="subscript"/>
        </w:rPr>
        <w:t>2</w:t>
      </w:r>
      <w:r w:rsidRPr="004F65D8">
        <w:rPr>
          <w:color w:val="000000"/>
          <w:szCs w:val="18"/>
        </w:rPr>
        <w:t>-ambitieniveau’s</w:t>
      </w:r>
    </w:p>
    <w:p w:rsidR="00227984" w:rsidRPr="004F65D8" w:rsidRDefault="00227984" w:rsidP="00227984">
      <w:pPr>
        <w:tabs>
          <w:tab w:val="left" w:pos="-1701"/>
          <w:tab w:val="right" w:pos="6974"/>
        </w:tabs>
        <w:autoSpaceDE w:val="0"/>
        <w:autoSpaceDN w:val="0"/>
        <w:adjustRightInd w:val="0"/>
        <w:rPr>
          <w:rFonts w:cs="Verdana"/>
          <w:color w:val="000000"/>
          <w:szCs w:val="18"/>
        </w:rPr>
      </w:pPr>
    </w:p>
    <w:bookmarkEnd w:id="0"/>
    <w:p w:rsidR="00227984" w:rsidRDefault="00227984" w:rsidP="00227984">
      <w:pPr>
        <w:tabs>
          <w:tab w:val="left" w:pos="-1701"/>
          <w:tab w:val="right" w:pos="6974"/>
        </w:tabs>
        <w:autoSpaceDE w:val="0"/>
        <w:autoSpaceDN w:val="0"/>
        <w:adjustRightInd w:val="0"/>
        <w:rPr>
          <w:rFonts w:cs="Verdana"/>
          <w:szCs w:val="18"/>
        </w:rPr>
      </w:pPr>
    </w:p>
    <w:p w:rsidR="00227984" w:rsidRDefault="00227984" w:rsidP="00227984">
      <w:pPr>
        <w:tabs>
          <w:tab w:val="left" w:pos="-1701"/>
          <w:tab w:val="right" w:pos="6974"/>
        </w:tabs>
        <w:autoSpaceDE w:val="0"/>
        <w:autoSpaceDN w:val="0"/>
        <w:adjustRightInd w:val="0"/>
        <w:rPr>
          <w:rFonts w:cs="Verdana"/>
          <w:szCs w:val="18"/>
        </w:rPr>
      </w:pPr>
      <w:r w:rsidRPr="00414E1D">
        <w:rPr>
          <w:rFonts w:cs="Verdana"/>
          <w:szCs w:val="18"/>
        </w:rPr>
        <w:t>De inschrijver(s) verklaart (verklaren) de opdracht op het hierboven aangegeven CO</w:t>
      </w:r>
      <w:r w:rsidRPr="00847B39">
        <w:rPr>
          <w:color w:val="000000"/>
          <w:szCs w:val="18"/>
          <w:vertAlign w:val="subscript"/>
        </w:rPr>
        <w:t>2</w:t>
      </w:r>
      <w:r w:rsidRPr="00414E1D">
        <w:rPr>
          <w:rFonts w:cs="Verdana"/>
          <w:szCs w:val="18"/>
        </w:rPr>
        <w:t>-ambitieniveau te realiseren en dit aan te tonen door:</w:t>
      </w:r>
    </w:p>
    <w:p w:rsidR="000D7716" w:rsidRPr="00414E1D" w:rsidRDefault="000D7716" w:rsidP="00227984">
      <w:pPr>
        <w:tabs>
          <w:tab w:val="left" w:pos="-1701"/>
          <w:tab w:val="right" w:pos="6974"/>
        </w:tabs>
        <w:autoSpaceDE w:val="0"/>
        <w:autoSpaceDN w:val="0"/>
        <w:adjustRightInd w:val="0"/>
        <w:rPr>
          <w:rFonts w:cs="Verdana"/>
          <w:szCs w:val="18"/>
        </w:rPr>
      </w:pPr>
    </w:p>
    <w:bookmarkStart w:id="7" w:name="Selectievakje7"/>
    <w:p w:rsidR="00227984" w:rsidRDefault="00227984" w:rsidP="00227984">
      <w:pPr>
        <w:tabs>
          <w:tab w:val="left" w:pos="-1701"/>
          <w:tab w:val="left" w:pos="-902"/>
          <w:tab w:val="right" w:pos="6974"/>
        </w:tabs>
        <w:autoSpaceDE w:val="0"/>
        <w:autoSpaceDN w:val="0"/>
        <w:adjustRightInd w:val="0"/>
        <w:rPr>
          <w:rFonts w:cs="Verdana"/>
          <w:szCs w:val="18"/>
        </w:rPr>
      </w:pPr>
      <w:r w:rsidRPr="00EB5137">
        <w:rPr>
          <w:bCs/>
          <w:color w:val="000000"/>
          <w:sz w:val="28"/>
          <w:szCs w:val="28"/>
        </w:rPr>
        <w:fldChar w:fldCharType="begin">
          <w:ffData>
            <w:name w:val="Selectievakje4"/>
            <w:enabled/>
            <w:calcOnExit w:val="0"/>
            <w:checkBox>
              <w:size w:val="16"/>
              <w:default w:val="0"/>
            </w:checkBox>
          </w:ffData>
        </w:fldChar>
      </w:r>
      <w:r w:rsidRPr="00EB5137">
        <w:rPr>
          <w:bCs/>
          <w:color w:val="000000"/>
          <w:sz w:val="28"/>
          <w:szCs w:val="28"/>
        </w:rPr>
        <w:instrText xml:space="preserve"> FORMCHECKBOX </w:instrText>
      </w:r>
      <w:r w:rsidR="002971BE">
        <w:rPr>
          <w:bCs/>
          <w:color w:val="000000"/>
          <w:sz w:val="28"/>
          <w:szCs w:val="28"/>
        </w:rPr>
      </w:r>
      <w:r w:rsidR="002971BE">
        <w:rPr>
          <w:bCs/>
          <w:color w:val="000000"/>
          <w:sz w:val="28"/>
          <w:szCs w:val="28"/>
        </w:rPr>
        <w:fldChar w:fldCharType="separate"/>
      </w:r>
      <w:r w:rsidRPr="00EB5137">
        <w:rPr>
          <w:bCs/>
          <w:color w:val="000000"/>
          <w:sz w:val="28"/>
          <w:szCs w:val="28"/>
        </w:rPr>
        <w:fldChar w:fldCharType="end"/>
      </w:r>
      <w:bookmarkEnd w:id="7"/>
      <w:r w:rsidRPr="00414E1D">
        <w:rPr>
          <w:rFonts w:cs="Verdana"/>
          <w:szCs w:val="18"/>
        </w:rPr>
        <w:tab/>
        <w:t>een CO</w:t>
      </w:r>
      <w:r w:rsidRPr="00847B39">
        <w:rPr>
          <w:color w:val="000000"/>
          <w:szCs w:val="18"/>
          <w:vertAlign w:val="subscript"/>
        </w:rPr>
        <w:t>2</w:t>
      </w:r>
      <w:r w:rsidRPr="00414E1D">
        <w:rPr>
          <w:rFonts w:cs="Verdana"/>
          <w:szCs w:val="18"/>
        </w:rPr>
        <w:t>-Bewust certificaat te overleggen dat past bij het aangeboden CO</w:t>
      </w:r>
      <w:r w:rsidRPr="00847B39">
        <w:rPr>
          <w:color w:val="000000"/>
          <w:szCs w:val="18"/>
          <w:vertAlign w:val="subscript"/>
        </w:rPr>
        <w:t>2</w:t>
      </w:r>
      <w:r w:rsidRPr="00414E1D">
        <w:rPr>
          <w:rFonts w:cs="Verdana"/>
          <w:szCs w:val="18"/>
        </w:rPr>
        <w:t xml:space="preserve">-ambitieniveau. Indien de inschrijver bestaat uit een samenwerkingsverband van bedrijven, </w:t>
      </w:r>
      <w:r>
        <w:rPr>
          <w:rFonts w:cs="Verdana"/>
          <w:szCs w:val="18"/>
        </w:rPr>
        <w:t>overlegt</w:t>
      </w:r>
      <w:r w:rsidRPr="00414E1D">
        <w:rPr>
          <w:rFonts w:cs="Verdana"/>
          <w:szCs w:val="18"/>
        </w:rPr>
        <w:t xml:space="preserve"> iedere deelnemer in dat samenwerkingsverband een CO</w:t>
      </w:r>
      <w:r w:rsidRPr="00847B39">
        <w:rPr>
          <w:color w:val="000000"/>
          <w:szCs w:val="18"/>
          <w:vertAlign w:val="subscript"/>
        </w:rPr>
        <w:t>2</w:t>
      </w:r>
      <w:r w:rsidRPr="00414E1D">
        <w:rPr>
          <w:rFonts w:cs="Verdana"/>
          <w:szCs w:val="18"/>
        </w:rPr>
        <w:t>-Bewust certificaat dat ten minste past bij het aangeboden CO</w:t>
      </w:r>
      <w:r w:rsidRPr="00847B39">
        <w:rPr>
          <w:color w:val="000000"/>
          <w:szCs w:val="18"/>
          <w:vertAlign w:val="subscript"/>
        </w:rPr>
        <w:t>2</w:t>
      </w:r>
      <w:r w:rsidRPr="00414E1D">
        <w:rPr>
          <w:rFonts w:cs="Verdana"/>
          <w:szCs w:val="18"/>
        </w:rPr>
        <w:t>-ambitieniveau, of</w:t>
      </w:r>
    </w:p>
    <w:p w:rsidR="000D7716" w:rsidRDefault="000D7716" w:rsidP="00227984">
      <w:pPr>
        <w:tabs>
          <w:tab w:val="left" w:pos="-1701"/>
          <w:tab w:val="left" w:pos="-902"/>
          <w:tab w:val="right" w:pos="6974"/>
        </w:tabs>
        <w:autoSpaceDE w:val="0"/>
        <w:autoSpaceDN w:val="0"/>
        <w:adjustRightInd w:val="0"/>
        <w:rPr>
          <w:rFonts w:cs="Verdana"/>
          <w:szCs w:val="18"/>
        </w:rPr>
      </w:pPr>
    </w:p>
    <w:bookmarkStart w:id="8" w:name="Selectievakje8"/>
    <w:p w:rsidR="00227984" w:rsidRPr="00414E1D" w:rsidRDefault="00227984" w:rsidP="00227984">
      <w:pPr>
        <w:tabs>
          <w:tab w:val="left" w:pos="-1701"/>
          <w:tab w:val="left" w:pos="-902"/>
          <w:tab w:val="right" w:pos="6974"/>
        </w:tabs>
        <w:autoSpaceDE w:val="0"/>
        <w:autoSpaceDN w:val="0"/>
        <w:adjustRightInd w:val="0"/>
        <w:rPr>
          <w:rFonts w:cs="Verdana"/>
          <w:szCs w:val="18"/>
        </w:rPr>
      </w:pPr>
      <w:r w:rsidRPr="00EB5137">
        <w:rPr>
          <w:bCs/>
          <w:color w:val="000000"/>
          <w:sz w:val="28"/>
          <w:szCs w:val="28"/>
        </w:rPr>
        <w:fldChar w:fldCharType="begin">
          <w:ffData>
            <w:name w:val="Selectievakje4"/>
            <w:enabled/>
            <w:calcOnExit w:val="0"/>
            <w:checkBox>
              <w:size w:val="16"/>
              <w:default w:val="0"/>
            </w:checkBox>
          </w:ffData>
        </w:fldChar>
      </w:r>
      <w:r w:rsidRPr="00EB5137">
        <w:rPr>
          <w:bCs/>
          <w:color w:val="000000"/>
          <w:sz w:val="28"/>
          <w:szCs w:val="28"/>
        </w:rPr>
        <w:instrText xml:space="preserve"> FORMCHECKBOX </w:instrText>
      </w:r>
      <w:r w:rsidR="002971BE">
        <w:rPr>
          <w:bCs/>
          <w:color w:val="000000"/>
          <w:sz w:val="28"/>
          <w:szCs w:val="28"/>
        </w:rPr>
      </w:r>
      <w:r w:rsidR="002971BE">
        <w:rPr>
          <w:bCs/>
          <w:color w:val="000000"/>
          <w:sz w:val="28"/>
          <w:szCs w:val="28"/>
        </w:rPr>
        <w:fldChar w:fldCharType="separate"/>
      </w:r>
      <w:r w:rsidRPr="00EB5137">
        <w:rPr>
          <w:bCs/>
          <w:color w:val="000000"/>
          <w:sz w:val="28"/>
          <w:szCs w:val="28"/>
        </w:rPr>
        <w:fldChar w:fldCharType="end"/>
      </w:r>
      <w:bookmarkEnd w:id="8"/>
      <w:r>
        <w:rPr>
          <w:bCs/>
          <w:color w:val="000000"/>
          <w:sz w:val="28"/>
          <w:szCs w:val="28"/>
        </w:rPr>
        <w:tab/>
      </w:r>
      <w:r w:rsidRPr="00414E1D">
        <w:rPr>
          <w:rFonts w:cs="Verdana"/>
          <w:szCs w:val="18"/>
        </w:rPr>
        <w:t xml:space="preserve">project specifiek bewijsstukken te leveren dat de opdracht wordt uitgevoerd met toepassing van de criteria zoals vermeld in de tabellen opgenomen in het document ‘Handreiking Aanbesteden Versie 3.0, Het </w:t>
      </w:r>
      <w:r w:rsidR="00AE4C05">
        <w:rPr>
          <w:rFonts w:cs="Verdana"/>
          <w:szCs w:val="18"/>
        </w:rPr>
        <w:t>EMVI</w:t>
      </w:r>
      <w:r w:rsidRPr="00414E1D">
        <w:rPr>
          <w:rFonts w:cs="Verdana"/>
          <w:szCs w:val="18"/>
        </w:rPr>
        <w:t xml:space="preserve"> criterium CO</w:t>
      </w:r>
      <w:r w:rsidRPr="00847B39">
        <w:rPr>
          <w:color w:val="000000"/>
          <w:szCs w:val="18"/>
          <w:vertAlign w:val="subscript"/>
        </w:rPr>
        <w:t>2</w:t>
      </w:r>
      <w:r w:rsidRPr="00414E1D">
        <w:rPr>
          <w:rFonts w:cs="Verdana"/>
          <w:szCs w:val="18"/>
        </w:rPr>
        <w:t xml:space="preserve">-Prestatieladder voor aanbestedende diensten’ (05-02-2016, Stichting Klimaatvriendelijk Aanbesteden &amp; Ondernemen), welke criteria tevens zijn opgenomen in bijlage </w:t>
      </w:r>
      <w:r w:rsidR="00AE4C05">
        <w:rPr>
          <w:rFonts w:cs="Verdana"/>
          <w:szCs w:val="18"/>
        </w:rPr>
        <w:t>7</w:t>
      </w:r>
      <w:r w:rsidRPr="00414E1D">
        <w:rPr>
          <w:rFonts w:cs="Verdana"/>
          <w:szCs w:val="18"/>
        </w:rPr>
        <w:t xml:space="preserve"> ‘Ambitieniveau CO</w:t>
      </w:r>
      <w:r w:rsidRPr="00847B39">
        <w:rPr>
          <w:color w:val="000000"/>
          <w:szCs w:val="18"/>
          <w:vertAlign w:val="subscript"/>
        </w:rPr>
        <w:t>2</w:t>
      </w:r>
      <w:r w:rsidRPr="00414E1D">
        <w:rPr>
          <w:rFonts w:cs="Verdana"/>
          <w:szCs w:val="18"/>
        </w:rPr>
        <w:t xml:space="preserve"> reductie’ bij dit </w:t>
      </w:r>
      <w:r w:rsidR="00AE4C05">
        <w:rPr>
          <w:rFonts w:cs="Verdana"/>
          <w:szCs w:val="18"/>
        </w:rPr>
        <w:t xml:space="preserve">Beschrijvend </w:t>
      </w:r>
      <w:r w:rsidRPr="00414E1D">
        <w:rPr>
          <w:rFonts w:cs="Verdana"/>
          <w:szCs w:val="18"/>
        </w:rPr>
        <w:t xml:space="preserve">document. De toetsing </w:t>
      </w:r>
      <w:r>
        <w:rPr>
          <w:rFonts w:cs="Verdana"/>
          <w:szCs w:val="18"/>
        </w:rPr>
        <w:t>wordt</w:t>
      </w:r>
      <w:r w:rsidRPr="00414E1D">
        <w:rPr>
          <w:rFonts w:cs="Verdana"/>
          <w:szCs w:val="18"/>
        </w:rPr>
        <w:t xml:space="preserve">, met inachtneming van de voorwaarden zoals opgenomen in het </w:t>
      </w:r>
      <w:r w:rsidR="00AE4C05">
        <w:rPr>
          <w:rFonts w:cs="Verdana"/>
          <w:szCs w:val="18"/>
        </w:rPr>
        <w:t xml:space="preserve">Beschrijvend </w:t>
      </w:r>
      <w:r w:rsidRPr="00414E1D">
        <w:rPr>
          <w:rFonts w:cs="Verdana"/>
          <w:szCs w:val="18"/>
        </w:rPr>
        <w:t>document, uitgevoerd door de volgende certificerende instelling:</w:t>
      </w:r>
    </w:p>
    <w:p w:rsidR="00227984" w:rsidRPr="00414E1D" w:rsidRDefault="00227984" w:rsidP="00227984">
      <w:pPr>
        <w:tabs>
          <w:tab w:val="left" w:pos="-1701"/>
          <w:tab w:val="right" w:pos="6974"/>
        </w:tabs>
        <w:autoSpaceDE w:val="0"/>
        <w:autoSpaceDN w:val="0"/>
        <w:adjustRightInd w:val="0"/>
        <w:rPr>
          <w:rFonts w:cs="Verdana"/>
          <w:szCs w:val="18"/>
        </w:rPr>
      </w:pPr>
    </w:p>
    <w:p w:rsidR="00AE4C05" w:rsidRDefault="00AE4C05" w:rsidP="00227984">
      <w:pPr>
        <w:tabs>
          <w:tab w:val="left" w:pos="-1701"/>
          <w:tab w:val="right" w:pos="6974"/>
        </w:tabs>
        <w:autoSpaceDE w:val="0"/>
        <w:autoSpaceDN w:val="0"/>
        <w:adjustRightInd w:val="0"/>
        <w:rPr>
          <w:rFonts w:cs="Verdana"/>
          <w:szCs w:val="18"/>
        </w:rPr>
      </w:pPr>
    </w:p>
    <w:p w:rsidR="00227984" w:rsidRPr="00414E1D" w:rsidRDefault="00227984" w:rsidP="00227984">
      <w:pPr>
        <w:tabs>
          <w:tab w:val="left" w:pos="-1701"/>
          <w:tab w:val="right" w:pos="6974"/>
        </w:tabs>
        <w:autoSpaceDE w:val="0"/>
        <w:autoSpaceDN w:val="0"/>
        <w:adjustRightInd w:val="0"/>
        <w:rPr>
          <w:rFonts w:cs="Verdana"/>
          <w:szCs w:val="18"/>
        </w:rPr>
      </w:pPr>
      <w:r w:rsidRPr="00414E1D">
        <w:rPr>
          <w:rFonts w:cs="Verdana"/>
          <w:szCs w:val="18"/>
        </w:rPr>
        <w:t>naam certificerende instelling: ………………………………………………………</w:t>
      </w:r>
    </w:p>
    <w:p w:rsidR="00227984" w:rsidRPr="00414E1D" w:rsidRDefault="00227984" w:rsidP="00227984">
      <w:pPr>
        <w:tabs>
          <w:tab w:val="left" w:pos="-1701"/>
          <w:tab w:val="right" w:pos="6974"/>
        </w:tabs>
        <w:autoSpaceDE w:val="0"/>
        <w:autoSpaceDN w:val="0"/>
        <w:adjustRightInd w:val="0"/>
        <w:rPr>
          <w:rFonts w:cs="Verdana"/>
          <w:szCs w:val="18"/>
        </w:rPr>
      </w:pPr>
    </w:p>
    <w:p w:rsidR="00227984" w:rsidRDefault="00227984" w:rsidP="00227984">
      <w:pPr>
        <w:tabs>
          <w:tab w:val="left" w:pos="-1701"/>
          <w:tab w:val="right" w:pos="6974"/>
        </w:tabs>
        <w:autoSpaceDE w:val="0"/>
        <w:autoSpaceDN w:val="0"/>
        <w:adjustRightInd w:val="0"/>
        <w:rPr>
          <w:rFonts w:cs="Verdana"/>
          <w:szCs w:val="18"/>
        </w:rPr>
      </w:pPr>
      <w:r w:rsidRPr="00414E1D">
        <w:rPr>
          <w:rFonts w:cs="Verdana"/>
          <w:szCs w:val="18"/>
        </w:rPr>
        <w:t>adres certificerende instelling: ………………………………………………………</w:t>
      </w:r>
    </w:p>
    <w:p w:rsidR="00300F02" w:rsidRDefault="00300F02" w:rsidP="00300F02"/>
    <w:p w:rsidR="00300F02" w:rsidRDefault="00300F02" w:rsidP="00300F02"/>
    <w:p w:rsidR="00300F02" w:rsidRPr="003F5EB0" w:rsidRDefault="00300F02" w:rsidP="00300F02">
      <w:r w:rsidRPr="00EB5137">
        <w:rPr>
          <w:bCs/>
          <w:color w:val="000000"/>
          <w:sz w:val="28"/>
          <w:szCs w:val="28"/>
        </w:rPr>
        <w:fldChar w:fldCharType="begin">
          <w:ffData>
            <w:name w:val="Selectievakje4"/>
            <w:enabled/>
            <w:calcOnExit w:val="0"/>
            <w:checkBox>
              <w:size w:val="16"/>
              <w:default w:val="0"/>
            </w:checkBox>
          </w:ffData>
        </w:fldChar>
      </w:r>
      <w:r w:rsidRPr="00EB5137">
        <w:rPr>
          <w:bCs/>
          <w:color w:val="000000"/>
          <w:sz w:val="28"/>
          <w:szCs w:val="28"/>
        </w:rPr>
        <w:instrText xml:space="preserve"> FORMCHECKBOX </w:instrText>
      </w:r>
      <w:r w:rsidR="002971BE">
        <w:rPr>
          <w:bCs/>
          <w:color w:val="000000"/>
          <w:sz w:val="28"/>
          <w:szCs w:val="28"/>
        </w:rPr>
      </w:r>
      <w:r w:rsidR="002971BE">
        <w:rPr>
          <w:bCs/>
          <w:color w:val="000000"/>
          <w:sz w:val="28"/>
          <w:szCs w:val="28"/>
        </w:rPr>
        <w:fldChar w:fldCharType="separate"/>
      </w:r>
      <w:r w:rsidRPr="00EB5137">
        <w:rPr>
          <w:bCs/>
          <w:color w:val="000000"/>
          <w:sz w:val="28"/>
          <w:szCs w:val="28"/>
        </w:rPr>
        <w:fldChar w:fldCharType="end"/>
      </w:r>
      <w:r w:rsidR="002971BE">
        <w:rPr>
          <w:rFonts w:cs="Verdana"/>
          <w:szCs w:val="18"/>
        </w:rPr>
        <w:t xml:space="preserve"> niet van toepassing; namelijk geen invulling aan een van de </w:t>
      </w:r>
      <w:r w:rsidR="002971BE" w:rsidRPr="004F65D8">
        <w:rPr>
          <w:color w:val="000000"/>
          <w:szCs w:val="18"/>
        </w:rPr>
        <w:t>CO</w:t>
      </w:r>
      <w:r w:rsidR="002971BE" w:rsidRPr="004F65D8">
        <w:rPr>
          <w:color w:val="000000"/>
          <w:szCs w:val="18"/>
          <w:vertAlign w:val="subscript"/>
        </w:rPr>
        <w:t>2</w:t>
      </w:r>
      <w:r w:rsidR="002971BE" w:rsidRPr="004F65D8">
        <w:rPr>
          <w:color w:val="000000"/>
          <w:szCs w:val="18"/>
        </w:rPr>
        <w:t>-ambitieniveau’s</w:t>
      </w:r>
      <w:bookmarkStart w:id="9" w:name="_GoBack"/>
      <w:bookmarkEnd w:id="9"/>
    </w:p>
    <w:sectPr w:rsidR="00300F02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7984" w:rsidRDefault="00227984" w:rsidP="0088501B">
      <w:r>
        <w:separator/>
      </w:r>
    </w:p>
  </w:endnote>
  <w:endnote w:type="continuationSeparator" w:id="0">
    <w:p w:rsidR="00227984" w:rsidRDefault="00227984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7984" w:rsidRDefault="00227984" w:rsidP="0088501B">
      <w:r>
        <w:separator/>
      </w:r>
    </w:p>
  </w:footnote>
  <w:footnote w:type="continuationSeparator" w:id="0">
    <w:p w:rsidR="00227984" w:rsidRDefault="00227984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984"/>
    <w:rsid w:val="00043163"/>
    <w:rsid w:val="00056D70"/>
    <w:rsid w:val="000B3F94"/>
    <w:rsid w:val="000D7716"/>
    <w:rsid w:val="000E1F3B"/>
    <w:rsid w:val="00173156"/>
    <w:rsid w:val="001D6F03"/>
    <w:rsid w:val="00227984"/>
    <w:rsid w:val="002971BE"/>
    <w:rsid w:val="002A6578"/>
    <w:rsid w:val="002B1092"/>
    <w:rsid w:val="002E0FD2"/>
    <w:rsid w:val="00300F0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A3484"/>
    <w:rsid w:val="009C5CF5"/>
    <w:rsid w:val="00A32591"/>
    <w:rsid w:val="00A77ABF"/>
    <w:rsid w:val="00A863E9"/>
    <w:rsid w:val="00AE4C05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AA9D44D"/>
  <w15:chartTrackingRefBased/>
  <w15:docId w15:val="{9D72E648-36BE-4241-8756-BE6617591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27984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spacing w:line="240" w:lineRule="auto"/>
      <w:outlineLvl w:val="0"/>
    </w:pPr>
    <w:rPr>
      <w:rFonts w:eastAsiaTheme="majorEastAsia" w:cstheme="majorBidi"/>
      <w:bCs/>
      <w:sz w:val="24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spacing w:line="240" w:lineRule="auto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spacing w:line="240" w:lineRule="auto"/>
      <w:outlineLvl w:val="2"/>
    </w:pPr>
    <w:rPr>
      <w:rFonts w:eastAsiaTheme="majorEastAsia" w:cstheme="majorBidi"/>
      <w:bCs/>
      <w:i/>
      <w:szCs w:val="18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spacing w:line="240" w:lineRule="auto"/>
      <w:outlineLvl w:val="3"/>
    </w:pPr>
    <w:rPr>
      <w:rFonts w:eastAsiaTheme="majorEastAsia" w:cstheme="majorBidi"/>
      <w:bCs/>
      <w:iCs/>
      <w:szCs w:val="18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 w:line="240" w:lineRule="auto"/>
      <w:outlineLvl w:val="4"/>
    </w:pPr>
    <w:rPr>
      <w:rFonts w:asciiTheme="majorHAnsi" w:eastAsiaTheme="majorEastAsia" w:hAnsiTheme="majorHAnsi" w:cstheme="majorBidi"/>
      <w:color w:val="877803" w:themeColor="accent1" w:themeShade="7F"/>
      <w:szCs w:val="18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 w:line="240" w:lineRule="auto"/>
    </w:pPr>
    <w:rPr>
      <w:rFonts w:asciiTheme="minorHAnsi" w:eastAsiaTheme="majorEastAsia" w:hAnsiTheme="minorHAnsi" w:cstheme="majorBidi"/>
      <w:spacing w:val="5"/>
      <w:kern w:val="28"/>
      <w:sz w:val="52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pPr>
      <w:spacing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pPr>
      <w:spacing w:line="240" w:lineRule="auto"/>
    </w:pPr>
    <w:rPr>
      <w:rFonts w:asciiTheme="minorHAnsi" w:eastAsiaTheme="minorHAnsi" w:hAnsiTheme="minorHAnsi" w:cstheme="minorBidi"/>
      <w:i/>
      <w:iCs/>
      <w:color w:val="000000" w:themeColor="text1"/>
      <w:szCs w:val="18"/>
      <w:lang w:eastAsia="en-US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 w:line="240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F9E11E" w:themeColor="accent1"/>
      <w:szCs w:val="18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292</Words>
  <Characters>1607</Characters>
  <Application>Microsoft Office Word</Application>
  <DocSecurity>0</DocSecurity>
  <Lines>13</Lines>
  <Paragraphs>3</Paragraphs>
  <ScaleCrop>false</ScaleCrop>
  <Company>Rijkswaterstaat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Arendse-Koopman, Christine (CIV)</dc:creator>
  <cp:keywords/>
  <dc:description/>
  <cp:lastModifiedBy>Arendse-Koopman, Christine (CIV)</cp:lastModifiedBy>
  <cp:revision>6</cp:revision>
  <dcterms:created xsi:type="dcterms:W3CDTF">2020-01-16T10:39:00Z</dcterms:created>
  <dcterms:modified xsi:type="dcterms:W3CDTF">2020-02-13T13:11:00Z</dcterms:modified>
</cp:coreProperties>
</file>